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AB3296" w:rsidP="0024398A">
      <w:pPr>
        <w:jc w:val="right"/>
        <w:rPr>
          <w:rFonts w:ascii="Arial" w:hAnsi="Arial" w:cs="Arial"/>
          <w:b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</w:rPr>
        <w:t>KEW.PS-30</w:t>
      </w:r>
    </w:p>
    <w:p w:rsidR="0024398A" w:rsidRPr="00BC5F3D" w:rsidRDefault="0024398A" w:rsidP="0024398A">
      <w:pPr>
        <w:jc w:val="right"/>
        <w:rPr>
          <w:rFonts w:ascii="Arial" w:hAnsi="Arial" w:cs="Arial"/>
        </w:rPr>
      </w:pPr>
    </w:p>
    <w:p w:rsidR="0024398A" w:rsidRPr="00BC5F3D" w:rsidRDefault="0024398A" w:rsidP="0024398A">
      <w:pPr>
        <w:jc w:val="center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t xml:space="preserve">SENARAI </w:t>
      </w:r>
      <w:r w:rsidR="00AB3296">
        <w:rPr>
          <w:rFonts w:ascii="Arial" w:hAnsi="Arial" w:cs="Arial"/>
          <w:b/>
        </w:rPr>
        <w:t xml:space="preserve">STOK </w:t>
      </w:r>
      <w:r w:rsidRPr="00BC5F3D">
        <w:rPr>
          <w:rFonts w:ascii="Arial" w:hAnsi="Arial" w:cs="Arial"/>
          <w:b/>
        </w:rPr>
        <w:t>YANG DILELONG</w:t>
      </w:r>
    </w:p>
    <w:p w:rsidR="0024398A" w:rsidRPr="00BC5F3D" w:rsidRDefault="0024398A" w:rsidP="0024398A">
      <w:pPr>
        <w:jc w:val="center"/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KEMENTERIAN/ JABATAN: _______________________________________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599"/>
        <w:gridCol w:w="1223"/>
        <w:gridCol w:w="2264"/>
        <w:gridCol w:w="1816"/>
      </w:tblGrid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AB3296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Perihal Stok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Kuantiti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Harga Simpanan (RM)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Deposit</w:t>
            </w: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1.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2.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3.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4.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5.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6.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7.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8.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9.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398A" w:rsidRPr="00BC5F3D" w:rsidTr="002D189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10.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24398A" w:rsidRPr="00BC5F3D" w:rsidRDefault="0024398A" w:rsidP="0024398A"/>
    <w:p w:rsidR="0024398A" w:rsidRPr="00BC5F3D" w:rsidRDefault="0024398A" w:rsidP="0024398A"/>
    <w:p w:rsidR="0024398A" w:rsidRPr="00BC5F3D" w:rsidRDefault="0024398A" w:rsidP="0024398A"/>
    <w:p w:rsidR="0024398A" w:rsidRPr="00BC5F3D" w:rsidRDefault="0024398A" w:rsidP="0024398A">
      <w:r w:rsidRPr="00BC5F3D">
        <w:t>_________________________</w:t>
      </w: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(Tandatangan Ketua Jabatan)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......................................................................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......................................................................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......................................................................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Cap Kementerian/ Jabatan :</w:t>
      </w:r>
    </w:p>
    <w:p w:rsidR="0024398A" w:rsidRDefault="0024398A" w:rsidP="008A7AD3">
      <w:pPr>
        <w:spacing w:line="360" w:lineRule="auto"/>
        <w:jc w:val="left"/>
        <w:rPr>
          <w:rFonts w:ascii="Arial" w:hAnsi="Arial" w:cs="Arial"/>
          <w:b/>
        </w:rPr>
      </w:pPr>
    </w:p>
    <w:bookmarkEnd w:id="0"/>
    <w:bookmarkEnd w:id="1"/>
    <w:p w:rsidR="00437182" w:rsidRDefault="00437182" w:rsidP="008A7AD3">
      <w:pPr>
        <w:spacing w:line="360" w:lineRule="auto"/>
        <w:jc w:val="left"/>
        <w:rPr>
          <w:rFonts w:ascii="Arial" w:hAnsi="Arial" w:cs="Arial"/>
          <w:b/>
        </w:rPr>
      </w:pPr>
    </w:p>
    <w:sectPr w:rsidR="00437182" w:rsidSect="00632E08">
      <w:headerReference w:type="default" r:id="rId9"/>
      <w:footerReference w:type="default" r:id="rId10"/>
      <w:pgSz w:w="12240" w:h="15840"/>
      <w:pgMar w:top="1440" w:right="1440" w:bottom="1440" w:left="2160" w:header="720" w:footer="3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6C4" w:rsidRDefault="005A06C4">
      <w:r>
        <w:separator/>
      </w:r>
    </w:p>
  </w:endnote>
  <w:endnote w:type="continuationSeparator" w:id="0">
    <w:p w:rsidR="005A06C4" w:rsidRDefault="005A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048E9" w:rsidRPr="00632E08" w:rsidRDefault="00A048E9" w:rsidP="00A048E9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632E08">
              <w:rPr>
                <w:rFonts w:ascii="Arial" w:hAnsi="Arial" w:cs="Arial"/>
                <w:sz w:val="20"/>
              </w:rPr>
              <w:t xml:space="preserve">M.S. </w:t>
            </w:r>
            <w:r w:rsidR="00EA0D42">
              <w:rPr>
                <w:rFonts w:ascii="Arial" w:hAnsi="Arial" w:cs="Arial"/>
                <w:sz w:val="20"/>
              </w:rPr>
              <w:t>48</w:t>
            </w:r>
            <w:r w:rsidRPr="00632E08">
              <w:rPr>
                <w:rFonts w:ascii="Arial" w:hAnsi="Arial" w:cs="Arial"/>
                <w:sz w:val="20"/>
              </w:rPr>
              <w:t>/</w:t>
            </w:r>
            <w:r w:rsidR="00EA0D42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CF6683" w:rsidRDefault="00CF66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6C4" w:rsidRDefault="005A06C4">
      <w:r>
        <w:separator/>
      </w:r>
    </w:p>
  </w:footnote>
  <w:footnote w:type="continuationSeparator" w:id="0">
    <w:p w:rsidR="005A06C4" w:rsidRDefault="005A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E9" w:rsidRPr="00632E08" w:rsidRDefault="00A048E9" w:rsidP="00A048E9">
    <w:pPr>
      <w:pStyle w:val="Header"/>
      <w:rPr>
        <w:rFonts w:ascii="Arial" w:hAnsi="Arial" w:cs="Arial"/>
        <w:sz w:val="20"/>
      </w:rPr>
    </w:pPr>
    <w:r w:rsidRPr="00632E08">
      <w:rPr>
        <w:rFonts w:ascii="Arial" w:hAnsi="Arial" w:cs="Arial"/>
        <w:sz w:val="20"/>
      </w:rPr>
      <w:t>Pekeliling Perbendaharaan Malaysia</w:t>
    </w:r>
    <w:r w:rsidRPr="00632E08">
      <w:rPr>
        <w:rFonts w:ascii="Arial" w:hAnsi="Arial" w:cs="Arial"/>
        <w:sz w:val="20"/>
      </w:rPr>
      <w:ptab w:relativeTo="margin" w:alignment="center" w:leader="none"/>
    </w:r>
    <w:r w:rsidRPr="00632E08">
      <w:rPr>
        <w:rFonts w:ascii="Arial" w:hAnsi="Arial" w:cs="Arial"/>
        <w:sz w:val="20"/>
      </w:rPr>
      <w:ptab w:relativeTo="margin" w:alignment="right" w:leader="none"/>
    </w:r>
    <w:r w:rsidR="00773A6A">
      <w:rPr>
        <w:rFonts w:ascii="Arial" w:hAnsi="Arial" w:cs="Arial"/>
        <w:sz w:val="20"/>
      </w:rPr>
      <w:t>AM 6.9</w:t>
    </w:r>
    <w:r w:rsidR="0057241D">
      <w:rPr>
        <w:rFonts w:ascii="Arial" w:hAnsi="Arial" w:cs="Arial"/>
        <w:sz w:val="20"/>
      </w:rPr>
      <w:t xml:space="preserve"> Lampiran </w:t>
    </w:r>
    <w:r w:rsidR="00DA152B">
      <w:rPr>
        <w:rFonts w:ascii="Arial" w:hAnsi="Arial" w:cs="Arial"/>
        <w:sz w:val="20"/>
      </w:rPr>
      <w:t>L</w:t>
    </w:r>
  </w:p>
  <w:p w:rsidR="00A048E9" w:rsidRDefault="00A04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63FC3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A50F9"/>
    <w:rsid w:val="001B3DE3"/>
    <w:rsid w:val="001B608E"/>
    <w:rsid w:val="001B64F3"/>
    <w:rsid w:val="001C0273"/>
    <w:rsid w:val="001D0050"/>
    <w:rsid w:val="001D26F8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3330F"/>
    <w:rsid w:val="0034031E"/>
    <w:rsid w:val="003437FE"/>
    <w:rsid w:val="00345FC7"/>
    <w:rsid w:val="00346D02"/>
    <w:rsid w:val="0035623A"/>
    <w:rsid w:val="00372460"/>
    <w:rsid w:val="00384516"/>
    <w:rsid w:val="003859CD"/>
    <w:rsid w:val="0039358E"/>
    <w:rsid w:val="0039372C"/>
    <w:rsid w:val="003A07CF"/>
    <w:rsid w:val="003A1EF5"/>
    <w:rsid w:val="003A2F3B"/>
    <w:rsid w:val="003A58AF"/>
    <w:rsid w:val="003B224E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135D2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1129"/>
    <w:rsid w:val="004A6343"/>
    <w:rsid w:val="004A7380"/>
    <w:rsid w:val="004B037A"/>
    <w:rsid w:val="004B2D69"/>
    <w:rsid w:val="004B50A3"/>
    <w:rsid w:val="004C2C2F"/>
    <w:rsid w:val="004C4F6E"/>
    <w:rsid w:val="004C6C52"/>
    <w:rsid w:val="004E0AFD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4A6"/>
    <w:rsid w:val="00542EC1"/>
    <w:rsid w:val="00543AFA"/>
    <w:rsid w:val="00545FBB"/>
    <w:rsid w:val="00547026"/>
    <w:rsid w:val="0055022D"/>
    <w:rsid w:val="00556B91"/>
    <w:rsid w:val="00557A8E"/>
    <w:rsid w:val="00563581"/>
    <w:rsid w:val="0057241D"/>
    <w:rsid w:val="0057710C"/>
    <w:rsid w:val="00592BCE"/>
    <w:rsid w:val="00593CF4"/>
    <w:rsid w:val="005A06C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32E0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73A6A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0EA1"/>
    <w:rsid w:val="00912981"/>
    <w:rsid w:val="00917B68"/>
    <w:rsid w:val="00932FB3"/>
    <w:rsid w:val="0094637D"/>
    <w:rsid w:val="00950C94"/>
    <w:rsid w:val="009510A3"/>
    <w:rsid w:val="00954189"/>
    <w:rsid w:val="009544EC"/>
    <w:rsid w:val="009554B4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0D0C"/>
    <w:rsid w:val="00983C6D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8E9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296"/>
    <w:rsid w:val="00AB34AB"/>
    <w:rsid w:val="00AB3F36"/>
    <w:rsid w:val="00AB6CC5"/>
    <w:rsid w:val="00AD0E2B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A7961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57FF9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CF6683"/>
    <w:rsid w:val="00D01B3F"/>
    <w:rsid w:val="00D14001"/>
    <w:rsid w:val="00D16AC2"/>
    <w:rsid w:val="00D22A2F"/>
    <w:rsid w:val="00D26F9E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A152B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910"/>
    <w:rsid w:val="00DF4C20"/>
    <w:rsid w:val="00E06E5F"/>
    <w:rsid w:val="00E119B0"/>
    <w:rsid w:val="00E43F52"/>
    <w:rsid w:val="00E65ACE"/>
    <w:rsid w:val="00E66BEB"/>
    <w:rsid w:val="00E715AD"/>
    <w:rsid w:val="00E75D12"/>
    <w:rsid w:val="00E87689"/>
    <w:rsid w:val="00E930E5"/>
    <w:rsid w:val="00E947F8"/>
    <w:rsid w:val="00EA003F"/>
    <w:rsid w:val="00EA0D42"/>
    <w:rsid w:val="00EA7B83"/>
    <w:rsid w:val="00EB5355"/>
    <w:rsid w:val="00EC34A8"/>
    <w:rsid w:val="00EC530F"/>
    <w:rsid w:val="00ED7B32"/>
    <w:rsid w:val="00EE027A"/>
    <w:rsid w:val="00EE1486"/>
    <w:rsid w:val="00EE2A3F"/>
    <w:rsid w:val="00EE4172"/>
    <w:rsid w:val="00F160E9"/>
    <w:rsid w:val="00F379CB"/>
    <w:rsid w:val="00F46083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F2795-8D85-48EE-9CCC-97B7C36D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13</cp:revision>
  <cp:lastPrinted>2018-01-02T07:36:00Z</cp:lastPrinted>
  <dcterms:created xsi:type="dcterms:W3CDTF">2013-08-02T19:10:00Z</dcterms:created>
  <dcterms:modified xsi:type="dcterms:W3CDTF">2018-01-02T07:36:00Z</dcterms:modified>
</cp:coreProperties>
</file>